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Állásajánlat</w:t>
      </w:r>
    </w:p>
    <w:p>
      <w:r>
        <w:t>**Állásajánlat: Junior Marketing Asszisztens**</w:t>
        <w:br/>
        <w:br/>
        <w:t>📍 Helyszín: Budapest, XIII. kerület</w:t>
        <w:br/>
        <w:t>💼 Munkavégzés jellege: Teljes munkaidős, hibrid (heti 2 nap home office)</w:t>
        <w:br/>
        <w:t>🕒 Kezdés: Azonnal vagy megegyezés szerint</w:t>
        <w:br/>
        <w:br/>
        <w:t>**Feladatok:**</w:t>
        <w:br/>
        <w:t>- A marketing csapat munkájának támogatása</w:t>
        <w:br/>
        <w:t>- Tartalomkészítés közösségi médiára (Facebook, Instagram, LinkedIn)</w:t>
        <w:br/>
        <w:t>- Piackutatás, adatgyűjtés és elemzés</w:t>
        <w:br/>
        <w:t>- Rendezvények szervezésében való közreműködés</w:t>
        <w:br/>
        <w:t>- Riportok, prezentációk készítése</w:t>
        <w:br/>
        <w:br/>
        <w:t>**Elvárások:**</w:t>
        <w:br/>
        <w:t>- Felsőfokú tanulmányok marketing, kommunikáció vagy gazdasági területen</w:t>
        <w:br/>
        <w:t>- Magabiztos magyar nyelvtudás és legalább középszintű angol</w:t>
        <w:br/>
        <w:t>- MS Office programok ismerete, különösen Excel és PowerPoint</w:t>
        <w:br/>
        <w:t>- Kreativitás, proaktivitás, precizitás</w:t>
        <w:br/>
        <w:br/>
        <w:t>**Előnyt jelent:**</w:t>
        <w:br/>
        <w:t>- Canva, Meta Business Suite, vagy hasonló platformok ismerete</w:t>
        <w:br/>
        <w:t>- Esetleges korábbi szakmai gyakorlat marketing területen</w:t>
        <w:br/>
        <w:br/>
        <w:t>**Amit kínálunk:**</w:t>
        <w:br/>
        <w:t>- Versenyképes fizetés</w:t>
        <w:br/>
        <w:t>- Fiatalos, támogató csapat</w:t>
        <w:br/>
        <w:t>- Tanulási és fejlődési lehetőségek</w:t>
        <w:br/>
        <w:t>- Céges rendezvények, tréningek</w:t>
        <w:br/>
        <w:br/>
        <w:t>📧 Jelentkezés: önéletrajzzal és motivációs levéllel az hr@mintacég.hu e-mail címen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